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2017130" name="019dfd51-d00a-7422-976e-26654bda08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421668" name="019dfd51-d00a-7422-976e-26654bda08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85673099" name="019dfd68-2f50-7348-b291-1e9a341e89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426312" name="019dfd68-2f50-7348-b291-1e9a341e890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43665384" name="019dfda1-7fde-7443-a955-ef5ffd86e8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787596" name="019dfda1-7fde-7443-a955-ef5ffd86e88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26313154" name="019dfdc4-8500-757e-89c2-3adb737bd0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627416" name="019dfdc4-8500-757e-89c2-3adb737bd0c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55704587" name="019dfdd3-8e1c-786e-8a35-b286366689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390038" name="019dfdd3-8e1c-786e-8a35-b2863666898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Gesamtes Dachgeschoss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4045519" name="019dfde0-b0c7-70f6-b04f-ede665a17d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33351" name="019dfde0-b0c7-70f6-b04f-ede665a17d9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5771452" name="019dfd58-1f24-777b-a023-e060e697a5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841720" name="019dfd58-1f24-777b-a023-e060e697a58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30319395" name="019dfd6a-ab30-79f2-926c-d7f4168ee4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202743" name="019dfd6a-ab30-79f2-926c-d7f4168ee45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 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3071551" name="019dfd8b-591a-737c-a733-611e20a034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184183" name="019dfd8b-591a-737c-a733-611e20a0347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4543969" name="019dfda8-f226-77cf-9e0f-bcb8ebdadb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233212" name="019dfda8-f226-77cf-9e0f-bcb8ebdadb0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8205960" name="019dfdb5-eff6-773d-abe3-a56c86e35c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796153" name="019dfdb5-eff6-773d-abe3-a56c86e35cd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3243205" name="019dfdb6-c88c-7224-a178-4b6e2c5569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091395" name="019dfdb6-c88c-7224-a178-4b6e2c55695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4978998" name="019dfdc5-eb4a-7b60-896c-df5383eaac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668216" name="019dfdc5-eb4a-7b60-896c-df5383eaac8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17808305" name="019dfdd5-50df-7d5d-be76-018ab8fe9d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717518" name="019dfdd5-50df-7d5d-be76-018ab8fe9d0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3441584" name="019dfd5c-ea2f-7072-a997-15e82142a5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189587" name="019dfd5c-ea2f-7072-a997-15e82142a58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76983254" name="019dfd69-7456-7add-8e1c-2179be3e2e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855517" name="019dfd69-7456-7add-8e1c-2179be3e2e0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Eingang/ Gang/ 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1387995" name="019dfd89-df39-7d93-9918-4aaa557607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877502" name="019dfd89-df39-7d93-9918-4aaa5576074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82383739" name="019dfda2-6a25-78fc-8981-4565e75279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146025" name="019dfda2-6a25-78fc-8981-4565e752793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18929909" name="019dfdb2-255b-77ce-bfa6-745a078041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785242" name="019dfdb2-255b-77ce-bfa6-745a0780419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02914413" name="019dfdc5-337d-71f0-b999-1cf2bcd4a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368265" name="019dfdc5-337d-71f0-b999-1cf2bcd4ab8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22089489" name="019dfdd4-963f-74c6-854c-65c87ecfa0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431008" name="019dfdd4-963f-74c6-854c-65c87ecfa0b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Gesamtes Dachgeschoss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45804675" name="019dfdeb-f47a-7a64-a5ff-4e07e5957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55608" name="019dfdeb-f47a-7a64-a5ff-4e07e59573b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6440111" name="019dfd5b-cf9a-7441-b136-3204d14a25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489526" name="019dfd5b-cf9a-7441-b136-3204d14a250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1562829" name="019dfd6c-1570-7f26-9b54-dcd7ed1ba7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374190" name="019dfd6c-1570-7f26-9b54-dcd7ed1ba7f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Gang/ 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589047" name="019dfd8c-35f0-78ed-b9b8-2f9848b121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15108" name="019dfd8c-35f0-78ed-b9b8-2f9848b1214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6682713" name="019dfda9-f368-7c46-b9e5-325484e991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639850" name="019dfda9-f368-7c46-b9e5-325484e991c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7176978" name="019dfdc6-a71f-7c06-85bd-79fa41f1ef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261984" name="019dfdc6-a71f-7c06-85bd-79fa41f1ef6f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87013281" name="019dfdd6-30c3-76a7-8744-df8b5e02c8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064913" name="019dfdd6-30c3-76a7-8744-df8b5e02c8e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3188390" name="019dfd87-58f7-70a4-b456-bd7f4baed0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841029" name="019dfd87-58f7-70a4-b456-bd7f4baed00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Wohnzimmer/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73015444" name="019dfdac-ed9a-7df2-8986-3515b47185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59248" name="019dfdac-ed9a-7df2-8986-3515b471851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1658476" name="019dfdc2-db6d-73ca-a675-21714881af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779042" name="019dfdc2-db6d-73ca-a675-21714881af20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120252479" name="019dfddf-abf6-7a35-b244-cfbe8e8acd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342238" name="019dfddf-abf6-7a35-b244-cfbe8e8acd7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8985711" name="019dfd9b-0e07-7521-9902-3a0d4d979a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626415" name="019dfd9b-0e07-7521-9902-3a0d4d979a05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66392600" name="019dfdc3-a882-70f5-bd27-f29a9d06a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038269" name="019dfdc3-a882-70f5-bd27-f29a9d06a0e4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404046946" name="019dfd2b-80be-72fd-9376-1aaef5d59d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626139" name="019dfd2b-80be-72fd-9376-1aaef5d59d3d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Fallrohr, teilweise nicht sichtbar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1667175" name="019dfd2d-c679-7a5f-8136-ca5435fceb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435295" name="019dfd2d-c679-7a5f-8136-ca5435fcebe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Waschraum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42783" name="019dfd31-3132-7133-9b16-8f2c86620f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495809" name="019dfd31-3132-7133-9b16-8f2c86620f27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6610002" name="019dfd46-7680-7345-9168-0e341cdade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86148" name="019dfd46-7680-7345-9168-0e341cdade47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1299384" name="019dfd47-e7af-714c-8f13-9f80f85812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540216" name="019dfd47-e7af-714c-8f13-9f80f85812bf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Rustüre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6379139" name="019dfd49-4027-7513-8d0c-f485edfddf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44705" name="019dfd49-4027-7513-8d0c-f485edfddf9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Sauna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Heizofen </w:t>
            </w:r>
          </w:p>
        </w:tc>
        <w:tc>
          <w:p>
            <w:pPr>
              <w:spacing w:before="0" w:after="0" w:line="240" w:lineRule="auto"/>
            </w:pPr>
            <w:r>
              <w:t>Ofen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011708" name="019dfd4b-c2d3-73f3-9f70-4af7981b8f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300489" name="019dfd4b-c2d3-73f3-9f70-4af7981b8f90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0492152" name="019dfd50-4a7b-75f2-b643-d853d277e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098237" name="019dfd50-4a7b-75f2-b643-d853d277e3db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gelblicher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Gang/ WC/ Treppenhaus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8096520" name="019dfd8d-413a-73b5-94ac-6e963035dd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807228" name="019dfd8d-413a-73b5-94ac-6e963035dd4e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344559206" name="019dfdd7-0afd-700c-bb51-ed58781166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929430" name="019dfdd7-0afd-700c-bb51-ed587811667c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gelblicher Kleber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Chemineé </w:t>
            </w:r>
          </w:p>
        </w:tc>
        <w:tc>
          <w:p>
            <w:pPr>
              <w:spacing w:before="0" w:after="0" w:line="240" w:lineRule="auto"/>
            </w:pPr>
            <w:r>
              <w:t>Chemineé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7692358" name="019dfdec-ba02-77e9-b8e9-5fbd35545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822027" name="019dfdec-ba02-77e9-b8e9-5fbd355456b4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082505675" name="019dfdf0-3575-7f3c-a495-26fda500c6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067617" name="019dfdf0-3575-7f3c-a495-26fda500c6c4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68962311" name="019dfdf1-b62e-7b3d-9aaf-1a756c2343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505784" name="019dfdf1-b62e-7b3d-9aaf-1a756c2343f3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Eingang/ Gang/ 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4705295" name="019dfd88-cef7-7ab7-b6cf-14e425aceb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494606" name="019dfd88-cef7-7ab7-b6cf-14e425aceb43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99550841" name="019dfdb1-520b-71ce-9d36-dbda1dc340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2702010" name="019dfdb1-520b-71ce-9d36-dbda1dc340e6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5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Signinastrasse 38, Chur</w:t>
          </w:r>
        </w:p>
        <w:p>
          <w:pPr>
            <w:spacing w:before="0" w:after="0"/>
          </w:pPr>
          <w:r>
            <w:t>DN 887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footer.xml" Type="http://schemas.openxmlformats.org/officeDocument/2006/relationships/footer" Id="rId5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